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Data Science Overview</w:t>
      </w:r>
    </w:p>
    <w:p>
      <w:r>
        <w:br/>
        <w:t>Data Science is an interdisciplinary field that combines statistics, computer science, and domain expertise</w:t>
        <w:br/>
        <w:t>to extract meaningful insights from data. It encompasses the complete data lifecycle, including data collection,</w:t>
        <w:br/>
        <w:t>cleaning, analysis, and visualization.</w:t>
        <w:br/>
      </w:r>
    </w:p>
    <w:p>
      <w:pPr>
        <w:pStyle w:val="Heading2"/>
      </w:pPr>
      <w:r>
        <w:t>Core Components</w:t>
      </w:r>
    </w:p>
    <w:p>
      <w:r>
        <w:t>1. **Statistics and Mathematics:** The foundation for analyzing patterns and testing hypotheses.</w:t>
      </w:r>
    </w:p>
    <w:p>
      <w:r>
        <w:t>2. **Programming:** Python and R are popular languages for implementing data workflows.</w:t>
      </w:r>
    </w:p>
    <w:p>
      <w:r>
        <w:t>3. **Machine Learning:** Algorithms that enable systems to learn and improve automatically.</w:t>
      </w:r>
    </w:p>
    <w:p>
      <w:pPr>
        <w:pStyle w:val="Heading2"/>
      </w:pPr>
      <w:r>
        <w:t>Workflow</w:t>
      </w:r>
    </w:p>
    <w:p>
      <w:r>
        <w:br/>
        <w:t>A typical data science workflow includes:</w:t>
        <w:br/>
        <w:t>- Data Collection and Preprocessing</w:t>
        <w:br/>
        <w:t>- Exploratory Data Analysis (EDA)</w:t>
        <w:br/>
        <w:t>- Model Building and Evaluation</w:t>
        <w:br/>
        <w:t>- Deployment and Monitoring</w:t>
        <w:br/>
      </w:r>
    </w:p>
    <w:p>
      <w:pPr>
        <w:pStyle w:val="Heading2"/>
      </w:pPr>
      <w:r>
        <w:t>Applications</w:t>
      </w:r>
    </w:p>
    <w:p>
      <w:r>
        <w:br/>
        <w:t>Data Science has revolutionized industries by enabling predictive analytics, customer segmentation,</w:t>
        <w:br/>
        <w:t>fraud detection, and recommendation systems. In healthcare, it assists in disease prediction and personalized medicine.</w:t>
        <w:br/>
        <w:t>In business, it helps in optimizing marketing and supply chain decisions.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